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00"/>
        <w:jc w:val="center"/>
      </w:pPr>
      <w:r>
        <w:rPr>
          <w:rFonts w:ascii="Arial" w:hAnsi="Arial"/>
          <w:b/>
          <w:sz w:val="22"/>
        </w:rPr>
        <w:t>DECLARAÇÃO UNIFICADA</w:t>
      </w:r>
    </w:p>
    <w:p>
      <w:pPr>
        <w:spacing w:before="0" w:after="0"/>
        <w:jc w:val="both"/>
      </w:pPr>
      <w:r>
        <w:rPr>
          <w:rFonts w:ascii="Arial" w:hAnsi="Arial"/>
          <w:b/>
          <w:sz w:val="20"/>
        </w:rPr>
        <w:t>INSCRIÇÃO MUNICIPAL Nº 99635835</w:t>
      </w:r>
    </w:p>
    <w:p>
      <w:pPr>
        <w:spacing w:before="0" w:after="0"/>
        <w:jc w:val="both"/>
      </w:pPr>
      <w:r>
        <w:rPr>
          <w:rFonts w:ascii="Arial" w:hAnsi="Arial"/>
          <w:b/>
          <w:sz w:val="20"/>
        </w:rPr>
        <w:t>INSCRIÇÃO ESTADUAL Nº 0931896-80</w:t>
      </w:r>
    </w:p>
    <w:p>
      <w:pPr>
        <w:spacing w:before="0" w:after="0"/>
        <w:jc w:val="both"/>
      </w:pPr>
      <w:r>
        <w:rPr>
          <w:rFonts w:ascii="Arial" w:hAnsi="Arial"/>
          <w:b/>
          <w:sz w:val="20"/>
        </w:rPr>
        <w:t>NIRE Nº 26202621644</w:t>
      </w:r>
    </w:p>
    <w:p>
      <w:pPr>
        <w:spacing w:before="0" w:after="0"/>
      </w:pPr>
    </w:p>
    <w:p>
      <w:pPr>
        <w:spacing w:before="0" w:after="0"/>
      </w:pPr>
      <w:r>
        <w:rPr>
          <w:rFonts w:ascii="Arial" w:hAnsi="Arial"/>
          <w:b/>
          <w:sz w:val="22"/>
        </w:rPr>
        <w:t>PREFEITURA MUNICIPAL DE SOBRADINHO - BA</w:t>
      </w:r>
    </w:p>
    <w:p>
      <w:pPr>
        <w:spacing w:before="0" w:after="0"/>
      </w:pPr>
      <w:r>
        <w:rPr>
          <w:rFonts w:ascii="Arial" w:hAnsi="Arial"/>
          <w:b/>
          <w:sz w:val="22"/>
        </w:rPr>
        <w:t>FUNDO MUNICIPAL DE SAÚDE</w:t>
      </w:r>
    </w:p>
    <w:p>
      <w:pPr>
        <w:spacing w:before="0" w:after="0"/>
      </w:pPr>
    </w:p>
    <w:p>
      <w:pPr>
        <w:spacing w:before="0" w:after="0"/>
      </w:pPr>
      <w:r>
        <w:rPr>
          <w:rFonts w:ascii="Arial" w:hAnsi="Arial"/>
          <w:b/>
          <w:sz w:val="22"/>
        </w:rPr>
        <w:t>DISPENSA Nº 040/2026</w:t>
      </w:r>
    </w:p>
    <w:p>
      <w:pPr>
        <w:spacing w:before="0" w:after="0"/>
      </w:pPr>
      <w:r>
        <w:rPr>
          <w:rFonts w:ascii="Arial" w:hAnsi="Arial"/>
          <w:b/>
          <w:sz w:val="22"/>
        </w:rPr>
        <w:t>.</w:t>
      </w:r>
    </w:p>
    <w:p>
      <w:pPr>
        <w:spacing w:before="0" w:after="0"/>
      </w:pPr>
    </w:p>
    <w:p>
      <w:pPr>
        <w:spacing w:before="0" w:after="0" w:line="240" w:lineRule="auto"/>
        <w:jc w:val="both"/>
      </w:pPr>
      <w:r>
        <w:rPr>
          <w:rFonts w:ascii="Arial" w:hAnsi="Arial"/>
          <w:b/>
          <w:sz w:val="22"/>
        </w:rPr>
        <w:t>Objeto:</w:t>
      </w:r>
      <w:r>
        <w:rPr>
          <w:rFonts w:ascii="Arial" w:hAnsi="Arial"/>
          <w:b w:val="0"/>
          <w:sz w:val="22"/>
        </w:rPr>
        <w:t xml:space="preserve"> Aquisição de itens de higiene pessoal e cuidados especiais para cumprimento da Ação Civil Pública nº 8000859-48.2024.8.05.0251 e da Ação Civil Pública nº 8000503-53.2024.8.05.0251, referentes aos beneficiários L.B.M. e J.P.S.A., em face do Município de Sobradinho/BA.</w:t>
      </w:r>
    </w:p>
    <w:p>
      <w:pPr>
        <w:spacing w:before="0" w:after="0"/>
      </w:pPr>
    </w:p>
    <w:p>
      <w:pPr>
        <w:spacing w:before="0" w:after="0"/>
      </w:pPr>
    </w:p>
    <w:p>
      <w:pPr>
        <w:spacing w:before="0" w:after="0" w:line="240" w:lineRule="auto"/>
        <w:jc w:val="both"/>
      </w:pPr>
      <w:r>
        <w:rPr>
          <w:rFonts w:ascii="Arial" w:hAnsi="Arial"/>
          <w:b w:val="0"/>
          <w:sz w:val="22"/>
        </w:rPr>
        <w:t xml:space="preserve">A empresa </w:t>
      </w:r>
      <w:r>
        <w:rPr>
          <w:rFonts w:ascii="Arial" w:hAnsi="Arial"/>
          <w:b/>
          <w:sz w:val="22"/>
        </w:rPr>
        <w:t>SONIA GOMES DOS SANTOS MARCOLINO LTDA</w:t>
      </w:r>
      <w:r>
        <w:rPr>
          <w:rFonts w:ascii="Arial" w:hAnsi="Arial"/>
          <w:b w:val="0"/>
          <w:sz w:val="22"/>
        </w:rPr>
        <w:t xml:space="preserve">, estabelecida à </w:t>
      </w:r>
      <w:r>
        <w:rPr>
          <w:rFonts w:ascii="Arial" w:hAnsi="Arial"/>
          <w:b/>
          <w:sz w:val="22"/>
        </w:rPr>
        <w:t>RUA OTAVIO FERREIRA SOBRINHO, PEDRO RAIMUNDO, 56318-175, PETROLINA, PE</w:t>
      </w:r>
      <w:r>
        <w:rPr>
          <w:rFonts w:ascii="Arial" w:hAnsi="Arial"/>
          <w:b w:val="0"/>
          <w:sz w:val="22"/>
        </w:rPr>
        <w:t xml:space="preserve">, devidamente inscrita no CNPJ sob o Nº </w:t>
      </w:r>
      <w:r>
        <w:rPr>
          <w:rFonts w:ascii="Arial" w:hAnsi="Arial"/>
          <w:b/>
          <w:sz w:val="22"/>
        </w:rPr>
        <w:t>40.174.700/0001-17</w:t>
      </w:r>
      <w:r>
        <w:rPr>
          <w:rFonts w:ascii="Arial" w:hAnsi="Arial"/>
          <w:b w:val="0"/>
          <w:sz w:val="22"/>
        </w:rPr>
        <w:t xml:space="preserve">, por intermédio de seu representante legal o(a) Sr(a). </w:t>
      </w:r>
      <w:r>
        <w:rPr>
          <w:rFonts w:ascii="Arial" w:hAnsi="Arial"/>
          <w:b/>
          <w:sz w:val="22"/>
        </w:rPr>
        <w:t>SONIA GOMES DOS SANTOS MARCOLINO</w:t>
      </w:r>
      <w:r>
        <w:rPr>
          <w:rFonts w:ascii="Arial" w:hAnsi="Arial"/>
          <w:b w:val="0"/>
          <w:sz w:val="22"/>
        </w:rPr>
        <w:t xml:space="preserve">, portador(a) da Carteira de Identidade n.º </w:t>
      </w:r>
      <w:r>
        <w:rPr>
          <w:rFonts w:ascii="Arial" w:hAnsi="Arial"/>
          <w:b/>
          <w:sz w:val="22"/>
        </w:rPr>
        <w:t xml:space="preserve">537308520 </w:t>
      </w:r>
      <w:r>
        <w:rPr>
          <w:rFonts w:ascii="Arial" w:hAnsi="Arial"/>
          <w:b w:val="0"/>
          <w:sz w:val="22"/>
        </w:rPr>
        <w:t xml:space="preserve"> e do CPF n.º </w:t>
      </w:r>
      <w:r>
        <w:rPr>
          <w:rFonts w:ascii="Arial" w:hAnsi="Arial"/>
          <w:b/>
          <w:sz w:val="22"/>
        </w:rPr>
        <w:t>512.594.195-68</w:t>
      </w:r>
      <w:r>
        <w:rPr>
          <w:rFonts w:ascii="Arial" w:hAnsi="Arial"/>
          <w:b w:val="0"/>
          <w:sz w:val="22"/>
        </w:rPr>
        <w:t xml:space="preserve">, </w:t>
      </w:r>
      <w:r>
        <w:rPr>
          <w:rFonts w:ascii="Arial" w:hAnsi="Arial"/>
          <w:b w:val="0"/>
          <w:sz w:val="22"/>
        </w:rPr>
        <w:t>DECLARA:</w:t>
      </w:r>
    </w:p>
    <w:p>
      <w:pPr>
        <w:spacing w:before="0" w:after="0"/>
      </w:pP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a) para fins do disposto no inciso VI do art. 68 da Lei nº 14.133/2021, que não emprega menor de 18 (dezoito) anos, salvo menor, a partir de 14 (quatorze) anos, na condição de aprendiz, nos termos do inciso XXXIII do art. 7º da Constituição Federal de 1988;</w:t>
      </w: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b) que todas as documentações anexadas ao sistema são autênticas;</w:t>
      </w: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c) que se compromete a fornecer informações adicionais solicitadas pelo Pregoeiro, como laudos técnicos de análises do produto, catálogos e outros, a qualquer tempo e/ou fase do processo licitatório, com a finalidade de dirimir dúvidas e instruir as decisões relativas ao julgamento;</w:t>
      </w: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d) que atende aos critérios de qualidade ambiental e sustentabilidade socioambiental, respeitando as normas de proteção do meio ambiente, tais como:</w:t>
      </w: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d.1) que os bens devam ser, preferencialmente, acondicionados em embalagem individual adequada, com o menor volume possível, que utilize materiais recicláveis, de forma a garantir a máxima proteção durante o transporte e o armazenamento. A empresa reconhece seu compromisso socioambiental, mantendo-se disponível à fiscalização pelos órgãos responsáveis;</w:t>
      </w: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e) que não incorre nas condições do art. 14 da Lei Federal nº 14.133/2021;</w:t>
      </w: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f) que atende aos requisitos de habilitação, conforme disposto no art. 63, inciso I, da Lei Federal nº 14.133/2021;</w:t>
      </w: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g) que cumpre as exigências de reserva de cargos para pessoa com deficiência e para reabilitado da Previdência Social, previstas em lei e em outras normas específicas, conforme art. 63, inciso IV, da Lei Federal nº 14.133/2021;</w:t>
      </w: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h) que a proposta apresentada para essa licitação está em conformidade com as exigências do instrumento convocatório e se responsabiliza pela veracidade e autenticidade dos documentos apresentados;</w:t>
      </w: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i) que sua proposta econômica compreende a integralidade dos custos para atendimento dos direitos e nos termos de ajustamento de conduta vigentes na data de entrega da proposta, conforme art. 63, § 1º, da Lei Federal nº 14.133/2021;</w:t>
      </w: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j) que está ciente do edital e concorda com as condições locais para o cumprimento das obrigações objeto da licitação, conforme o art. 67, inciso VI, da Lei Federal nº 14.133/2021;</w:t>
      </w: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k) que não possui, em sua cadeia produtiva, empregados executando trabalho degradante ou forçado, observando o disposto nos incisos III e IV do art. 11 e no inciso III do art. 5º da Constituição Federal de 1988;</w:t>
      </w: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l) que não possui em seu quadro societário Servidor Público municipal da ativa;</w:t>
      </w:r>
    </w:p>
    <w:p>
      <w:pPr>
        <w:spacing w:before="0" w:after="160" w:line="240" w:lineRule="auto"/>
        <w:ind w:firstLine="709"/>
        <w:jc w:val="both"/>
      </w:pPr>
      <w:r>
        <w:rPr>
          <w:rFonts w:ascii="Arial" w:hAnsi="Arial"/>
          <w:b w:val="0"/>
          <w:sz w:val="22"/>
        </w:rPr>
        <w:t>m) que está enquadrada como empresa de pequeno porte e cumpre os requisitos legais para a qualificação como microempresa ou empresa de pequeno porte, vez que sua receita bruta anual não excedeu, no exercício anterior, o limite fixado no art. 3º da Lei Complementar nº 123/2006, estando apta a usufruir do tratamento favorecido estabelecido nos artigos 42 a 49 da Lei Complementar, não se enquadrando em qualquer das hipóteses de exclusão relacionadas na legislação citada.</w:t>
      </w:r>
    </w:p>
    <w:p>
      <w:pPr>
        <w:spacing w:before="360" w:after="0"/>
        <w:jc w:val="right"/>
      </w:pPr>
      <w:r>
        <w:rPr>
          <w:rFonts w:ascii="Arial" w:hAnsi="Arial"/>
          <w:b w:val="0"/>
          <w:sz w:val="22"/>
        </w:rPr>
        <w:t>Petrolina - PE, 10 de Setembro de 2026.</w:t>
      </w:r>
    </w:p>
    <w:p>
      <w:pPr>
        <w:spacing w:before="560" w:after="0"/>
        <w:jc w:val="center"/>
      </w:pPr>
      <w:r>
        <w:rPr>
          <w:rFonts w:ascii="Arial" w:hAnsi="Arial"/>
          <w:b w:val="0"/>
          <w:sz w:val="22"/>
        </w:rPr>
        <w:t>______________________________________________________________</w:t>
        <w:br/>
      </w:r>
      <w:r>
        <w:rPr>
          <w:rFonts w:ascii="Arial" w:hAnsi="Arial"/>
          <w:b/>
          <w:sz w:val="22"/>
        </w:rPr>
        <w:t>SONIA GOMES DOS SANTOS MARCOLINO</w:t>
      </w:r>
      <w:r>
        <w:rPr>
          <w:rFonts w:ascii="Arial" w:hAnsi="Arial"/>
          <w:b w:val="0"/>
          <w:sz w:val="22"/>
        </w:rPr>
        <w:br/>
        <w:t>CPF nº 512.594.195-68</w:t>
      </w:r>
      <w:r>
        <w:rPr>
          <w:rFonts w:ascii="Arial" w:hAnsi="Arial"/>
          <w:b w:val="0"/>
          <w:sz w:val="22"/>
        </w:rPr>
        <w:br/>
        <w:t>Representante Legal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